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7081772" name="019d86c2-1704-7ae5-a59b-5b4c5272e7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158688" name="019d86c2-1704-7ae5-a59b-5b4c5272e7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5566062" name="019d86c2-73db-7638-939e-4f587d8deb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303141" name="019d86c2-73db-7638-939e-4f587d8deb5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 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6664894" name="019d86df-e5a4-7be8-88c6-a6747a827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334982" name="019d86df-e5a4-7be8-88c6-a6747a8274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9647359" name="019d86e0-1f88-7996-92a3-7dbc2008e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877281" name="019d86e0-1f88-7996-92a3-7dbc2008ec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9254599" name="019d86ed-40b6-7542-b5b5-0760bc975e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797501" name="019d86ed-40b6-7542-b5b5-0760bc975e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375695" name="019d86ed-6a2b-7c9a-b9eb-7a909c4d77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860023" name="019d86ed-6a2b-7c9a-b9eb-7a909c4d77f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